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9964768" name="a515c16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91071" name="a515c160-1e1c-11f1-b2e4-6742d2fd725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9750144" name="b600f67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257009" name="b600f670-1e1c-11f1-b2e4-6742d2fd725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7234788" name="cb8d51f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7078016" name="cb8d51f0-1e1c-11f1-b2e4-6742d2fd725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089820" name="3cdec2c0-1e1e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907785" name="3cdec2c0-1e1e-11f1-b2e4-6742d2fd725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9407153" name="ea1e7c20-1e1c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140676" name="ea1e7c20-1e1c-11f1-b2e4-6742d2fd725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Aussenwand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62896706" name="124d0b8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297465" name="124d0b80-1e1d-11f1-b2e4-6742d2fd725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und Terrasse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5245295" name="c1c31af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2324314" name="c1c31af0-1e1d-11f1-b2e4-6742d2fd725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1504519" name="0256e4d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615879" name="0256e4d0-1e1d-11f1-b2e4-6742d2fd725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8271251" name="673f42c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450310" name="673f42c0-1e1d-11f1-b2e4-6742d2fd725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36667236" name="1be6d1c0-1e1e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5020290" name="1be6d1c0-1e1e-11f1-b2e4-6742d2fd725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915536" name="5ed94c2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974446" name="5ed94c20-1e1d-11f1-b2e4-6742d2fd725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48066805" name="8bb3623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583577" name="8bb36230-1e1d-11f1-b2e4-6742d2fd725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5658669" name="4836508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3299842" name="48365080-1e1d-11f1-b2e4-6742d2fd725c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8230749" name="019d48fe-83b7-79f2-95a1-daf3ab8c79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786518" name="019d48fe-83b7-79f2-95a1-daf3ab8c796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9441266" name="019d4900-761c-7906-96e8-a3651af0e5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167686" name="019d4900-761c-7906-96e8-a3651af0e57c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0074246" name="019d48ff-bbd2-70f7-9882-ec72934611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9729402" name="019d48ff-bbd2-70f7-9882-ec729346114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0804668" name="019d4901-1ba0-761a-b248-c7b7f8e34e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878654" name="019d4901-1ba0-761a-b248-c7b7f8e34e3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